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文件发放/回收记录表</w:t>
      </w:r>
    </w:p>
    <w:p>
      <w:r>
        <w:t>记录编号：FM-001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</w:tblGrid>
      <w:tr>
        <w:tc>
          <w:tcPr>
            <w:tcW w:type="dxa" w:w="923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文件编号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文件名称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版本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发放/回收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接收人/交回人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日期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表单编号：FM-001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